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77D5" w14:textId="77777777" w:rsidR="00956FBD" w:rsidRDefault="00000000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493AEE03" w14:textId="77777777" w:rsidR="00956FBD" w:rsidRDefault="00000000">
      <w:pPr>
        <w:spacing w:after="0"/>
        <w:jc w:val="center"/>
      </w:pPr>
      <w:r>
        <w:t>Місто: Запоріжжя</w:t>
      </w:r>
    </w:p>
    <w:p w14:paraId="74C9B570" w14:textId="77777777" w:rsidR="00956FBD" w:rsidRDefault="00000000">
      <w:pPr>
        <w:spacing w:after="240"/>
        <w:jc w:val="center"/>
      </w:pPr>
      <w:r>
        <w:t>31 Січня - 01 Лютого 2026</w:t>
      </w:r>
    </w:p>
    <w:p w14:paraId="79428D69" w14:textId="77777777" w:rsidR="00956FBD" w:rsidRDefault="00000000">
      <w:pPr>
        <w:pStyle w:val="Heading1"/>
        <w:jc w:val="center"/>
      </w:pPr>
      <w:r>
        <w:t>020 Hip-Hop Ювенали 1 Solo Початківці Plus</w:t>
      </w:r>
    </w:p>
    <w:p w14:paraId="0937DB93" w14:textId="77777777" w:rsidR="00956FBD" w:rsidRDefault="00000000">
      <w:pPr>
        <w:pStyle w:val="Heading2"/>
      </w:pPr>
      <w:r>
        <w:t>Фінал</w:t>
      </w:r>
    </w:p>
    <w:p w14:paraId="3EEF5591" w14:textId="77777777" w:rsidR="00956FBD" w:rsidRDefault="00000000">
      <w:pPr>
        <w:spacing w:after="0"/>
      </w:pPr>
      <w:r>
        <w:t>Суддівська колегія:</w:t>
      </w:r>
    </w:p>
    <w:p w14:paraId="7EB27A3B" w14:textId="77777777" w:rsidR="00956FBD" w:rsidRDefault="00000000">
      <w:pPr>
        <w:spacing w:after="0"/>
      </w:pPr>
      <w:r>
        <w:t>A - Марія Chirva (Київ)</w:t>
      </w:r>
    </w:p>
    <w:p w14:paraId="2008327B" w14:textId="77777777" w:rsidR="00956FBD" w:rsidRDefault="00000000">
      <w:pPr>
        <w:spacing w:after="0"/>
      </w:pPr>
      <w:r>
        <w:t>B - Аліна Лисікова</w:t>
      </w:r>
    </w:p>
    <w:p w14:paraId="758554B3" w14:textId="77777777" w:rsidR="00956FBD" w:rsidRDefault="00000000">
      <w:pPr>
        <w:spacing w:after="0"/>
      </w:pPr>
      <w:r>
        <w:t>C - Рижкова Олена</w:t>
      </w:r>
    </w:p>
    <w:p w14:paraId="170F43D3" w14:textId="77777777" w:rsidR="00956FBD" w:rsidRDefault="00000000">
      <w:pPr>
        <w:spacing w:after="0"/>
      </w:pPr>
      <w:r>
        <w:t>D - Анастасія Оріна</w:t>
      </w:r>
    </w:p>
    <w:p w14:paraId="3FA9C59A" w14:textId="77777777" w:rsidR="00956FBD" w:rsidRDefault="00000000">
      <w:pPr>
        <w:spacing w:after="0"/>
      </w:pPr>
      <w:r>
        <w:t>E - Тетяна Ворона</w:t>
      </w:r>
    </w:p>
    <w:p w14:paraId="6F0E7784" w14:textId="77777777" w:rsidR="00956FBD" w:rsidRDefault="00000000">
      <w:pPr>
        <w:spacing w:after="0"/>
      </w:pPr>
      <w:r>
        <w:t>F - Олена Рубан</w:t>
      </w:r>
    </w:p>
    <w:p w14:paraId="190BE33D" w14:textId="77777777" w:rsidR="00956FBD" w:rsidRDefault="00000000">
      <w:pPr>
        <w:spacing w:after="0"/>
      </w:pPr>
      <w:r>
        <w:t>G - Ольга Яковлєва</w:t>
      </w:r>
    </w:p>
    <w:p w14:paraId="78195E5E" w14:textId="77777777" w:rsidR="00956FBD" w:rsidRDefault="00956FBD">
      <w:pPr>
        <w:spacing w:after="120"/>
      </w:pPr>
    </w:p>
    <w:p w14:paraId="004639BC" w14:textId="77777777" w:rsidR="00956FBD" w:rsidRDefault="00000000">
      <w:r>
        <w:t>Результати:</w:t>
      </w:r>
    </w:p>
    <w:p w14:paraId="21217EE5" w14:textId="77777777" w:rsidR="00956FBD" w:rsidRDefault="00000000">
      <w:pPr>
        <w:pStyle w:val="ListNumber"/>
      </w:pPr>
      <w:r>
        <w:t>#178 Олександра Доценко - 1 місце</w:t>
      </w:r>
    </w:p>
    <w:p w14:paraId="1D0DE75E" w14:textId="77777777" w:rsidR="00956FBD" w:rsidRDefault="00000000">
      <w:pPr>
        <w:pStyle w:val="ListNumber"/>
      </w:pPr>
      <w:r>
        <w:t>#381 Мірослава Педаш - 1 місце</w:t>
      </w:r>
    </w:p>
    <w:p w14:paraId="3971D0A6" w14:textId="77777777" w:rsidR="00956FBD" w:rsidRDefault="00000000">
      <w:pPr>
        <w:pStyle w:val="ListNumber"/>
      </w:pPr>
      <w:r>
        <w:t>#376 Анна Аленічева - 2 місце</w:t>
      </w:r>
    </w:p>
    <w:p w14:paraId="5E5E3F6D" w14:textId="77777777" w:rsidR="00956FBD" w:rsidRDefault="00000000">
      <w:pPr>
        <w:pStyle w:val="ListNumber"/>
      </w:pPr>
      <w:r>
        <w:t>#231 Злата Антоненко - 2 місце</w:t>
      </w:r>
    </w:p>
    <w:p w14:paraId="60B4319B" w14:textId="77777777" w:rsidR="00956FBD" w:rsidRDefault="00000000">
      <w:pPr>
        <w:pStyle w:val="ListNumber"/>
      </w:pPr>
      <w:r>
        <w:t>#203 Альбіна Недобер - 3 місце</w:t>
      </w:r>
    </w:p>
    <w:p w14:paraId="7BDFEE8E" w14:textId="77777777" w:rsidR="00956FBD" w:rsidRDefault="00956FBD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 w:rsidR="00956FBD" w14:paraId="0B73F3A5" w14:textId="77777777" w:rsidTr="00956F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8CFC953" w14:textId="77777777" w:rsidR="00956FBD" w:rsidRDefault="00000000">
            <w:pPr>
              <w:jc w:val="center"/>
            </w:pPr>
            <w:r>
              <w:t>№</w:t>
            </w:r>
          </w:p>
        </w:tc>
        <w:tc>
          <w:tcPr>
            <w:tcW w:w="1040" w:type="dxa"/>
          </w:tcPr>
          <w:p w14:paraId="366B6C37" w14:textId="77777777" w:rsidR="00956FBD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040" w:type="dxa"/>
          </w:tcPr>
          <w:p w14:paraId="52234582" w14:textId="77777777" w:rsidR="00956FBD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040" w:type="dxa"/>
          </w:tcPr>
          <w:p w14:paraId="2E2E69AA" w14:textId="77777777" w:rsidR="00956FBD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040" w:type="dxa"/>
          </w:tcPr>
          <w:p w14:paraId="459865A4" w14:textId="77777777" w:rsidR="00956FBD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040" w:type="dxa"/>
          </w:tcPr>
          <w:p w14:paraId="028017FA" w14:textId="77777777" w:rsidR="00956FBD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040" w:type="dxa"/>
          </w:tcPr>
          <w:p w14:paraId="07248BAB" w14:textId="77777777" w:rsidR="00956FBD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1040" w:type="dxa"/>
          </w:tcPr>
          <w:p w14:paraId="200EDB4B" w14:textId="77777777" w:rsidR="00956FBD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</w:t>
            </w:r>
          </w:p>
        </w:tc>
        <w:tc>
          <w:tcPr>
            <w:tcW w:w="1040" w:type="dxa"/>
          </w:tcPr>
          <w:p w14:paraId="74FF913E" w14:textId="77777777" w:rsidR="00956FBD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956FBD" w14:paraId="5E58CE01" w14:textId="77777777" w:rsidTr="00956F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A56C366" w14:textId="77777777" w:rsidR="00956FBD" w:rsidRDefault="00000000">
            <w:pPr>
              <w:jc w:val="center"/>
            </w:pPr>
            <w:r>
              <w:t>178</w:t>
            </w:r>
          </w:p>
        </w:tc>
        <w:tc>
          <w:tcPr>
            <w:tcW w:w="1040" w:type="dxa"/>
          </w:tcPr>
          <w:p w14:paraId="6D9324AD" w14:textId="77777777" w:rsidR="00956FB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0F2EE2B" w14:textId="5AC3443E" w:rsidR="00956FBD" w:rsidRDefault="008B43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2A7C20F" w14:textId="77777777" w:rsidR="00956FB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8CC9C81" w14:textId="77777777" w:rsidR="00956FB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C9CDFA6" w14:textId="77777777" w:rsidR="00956FB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93CB487" w14:textId="77777777" w:rsidR="00956FB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8E674FD" w14:textId="77777777" w:rsidR="00956FB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C22CE7F" w14:textId="77777777" w:rsidR="00956FB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956FBD" w14:paraId="60ED12A8" w14:textId="77777777" w:rsidTr="00956F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FE3DD8C" w14:textId="77777777" w:rsidR="00956FBD" w:rsidRDefault="00000000">
            <w:pPr>
              <w:jc w:val="center"/>
            </w:pPr>
            <w:r>
              <w:t>381</w:t>
            </w:r>
          </w:p>
        </w:tc>
        <w:tc>
          <w:tcPr>
            <w:tcW w:w="1040" w:type="dxa"/>
          </w:tcPr>
          <w:p w14:paraId="33B70DE4" w14:textId="77777777" w:rsidR="00956FBD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09CA8FD" w14:textId="77777777" w:rsidR="00956FBD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50BBE7C" w14:textId="77777777" w:rsidR="00956FBD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E978D51" w14:textId="77777777" w:rsidR="00956FBD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7150FF9" w14:textId="77777777" w:rsidR="00956FBD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E12C276" w14:textId="77777777" w:rsidR="00956FBD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0BAFE23" w14:textId="77777777" w:rsidR="00956FBD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0B45351" w14:textId="77777777" w:rsidR="00956FBD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956FBD" w14:paraId="797371B3" w14:textId="77777777" w:rsidTr="00956F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1F194C5" w14:textId="77777777" w:rsidR="00956FBD" w:rsidRDefault="00000000">
            <w:pPr>
              <w:jc w:val="center"/>
            </w:pPr>
            <w:r>
              <w:t>376</w:t>
            </w:r>
          </w:p>
        </w:tc>
        <w:tc>
          <w:tcPr>
            <w:tcW w:w="1040" w:type="dxa"/>
          </w:tcPr>
          <w:p w14:paraId="2BE505F6" w14:textId="77777777" w:rsidR="00956FB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C227149" w14:textId="77777777" w:rsidR="00956FB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060A981" w14:textId="77777777" w:rsidR="00956FB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753853E" w14:textId="77777777" w:rsidR="00956FB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A2B6B06" w14:textId="2650AEED" w:rsidR="00956FBD" w:rsidRDefault="00A635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EB5944F" w14:textId="77777777" w:rsidR="00956FB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70746FB" w14:textId="1D0C81A7" w:rsidR="00956FBD" w:rsidRDefault="00A635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D3AF270" w14:textId="77777777" w:rsidR="00956FB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956FBD" w14:paraId="7AC59B01" w14:textId="77777777" w:rsidTr="00956F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CDDD703" w14:textId="77777777" w:rsidR="00956FBD" w:rsidRDefault="00000000">
            <w:pPr>
              <w:jc w:val="center"/>
            </w:pPr>
            <w:r>
              <w:t>231</w:t>
            </w:r>
          </w:p>
        </w:tc>
        <w:tc>
          <w:tcPr>
            <w:tcW w:w="1040" w:type="dxa"/>
          </w:tcPr>
          <w:p w14:paraId="458E7903" w14:textId="77777777" w:rsidR="00956FBD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5C549A6" w14:textId="77777777" w:rsidR="00956FBD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CA72BCF" w14:textId="77777777" w:rsidR="00956FBD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448A17B" w14:textId="46CBAE72" w:rsidR="00956FBD" w:rsidRDefault="009F468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167BA22" w14:textId="77777777" w:rsidR="00956FBD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35C8B02" w14:textId="5D19EB26" w:rsidR="00956FBD" w:rsidRDefault="008B43D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04DB1B4" w14:textId="77777777" w:rsidR="00956FBD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FA72865" w14:textId="77777777" w:rsidR="00956FBD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956FBD" w14:paraId="00456B89" w14:textId="77777777" w:rsidTr="00956F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9D8805C" w14:textId="77777777" w:rsidR="00956FBD" w:rsidRDefault="00000000">
            <w:pPr>
              <w:jc w:val="center"/>
            </w:pPr>
            <w:r>
              <w:t>203</w:t>
            </w:r>
          </w:p>
        </w:tc>
        <w:tc>
          <w:tcPr>
            <w:tcW w:w="1040" w:type="dxa"/>
          </w:tcPr>
          <w:p w14:paraId="51C0FACD" w14:textId="77777777" w:rsidR="00956FB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36258D8" w14:textId="77777777" w:rsidR="00956FB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EF75686" w14:textId="45114E72" w:rsidR="00956FBD" w:rsidRDefault="008B43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1BF167E" w14:textId="77777777" w:rsidR="00956FB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ACEA202" w14:textId="77777777" w:rsidR="00956FB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42A1673" w14:textId="77777777" w:rsidR="00956FB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DABE6A9" w14:textId="77777777" w:rsidR="00956FB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6BCB3AB" w14:textId="77777777" w:rsidR="00956FB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</w:tbl>
    <w:p w14:paraId="023B1408" w14:textId="77777777" w:rsidR="00956FBD" w:rsidRDefault="00956FBD"/>
    <w:sectPr w:rsidR="00956FBD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89878082">
    <w:abstractNumId w:val="8"/>
  </w:num>
  <w:num w:numId="2" w16cid:durableId="2045598917">
    <w:abstractNumId w:val="6"/>
  </w:num>
  <w:num w:numId="3" w16cid:durableId="436873684">
    <w:abstractNumId w:val="5"/>
  </w:num>
  <w:num w:numId="4" w16cid:durableId="939214131">
    <w:abstractNumId w:val="4"/>
  </w:num>
  <w:num w:numId="5" w16cid:durableId="1524250339">
    <w:abstractNumId w:val="7"/>
  </w:num>
  <w:num w:numId="6" w16cid:durableId="1693216952">
    <w:abstractNumId w:val="3"/>
  </w:num>
  <w:num w:numId="7" w16cid:durableId="1747649942">
    <w:abstractNumId w:val="2"/>
  </w:num>
  <w:num w:numId="8" w16cid:durableId="812992613">
    <w:abstractNumId w:val="1"/>
  </w:num>
  <w:num w:numId="9" w16cid:durableId="512452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8B43DD"/>
    <w:rsid w:val="00956FBD"/>
    <w:rsid w:val="009F4681"/>
    <w:rsid w:val="00A63563"/>
    <w:rsid w:val="00AA1D8D"/>
    <w:rsid w:val="00B47730"/>
    <w:rsid w:val="00BF54F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F2C301"/>
  <w14:defaultImageDpi w14:val="300"/>
  <w15:docId w15:val="{587F2A83-330E-49CD-9EE4-4E8DAAE0C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471</Characters>
  <Application>Microsoft Office Word</Application>
  <DocSecurity>0</DocSecurity>
  <Lines>78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4</cp:revision>
  <dcterms:created xsi:type="dcterms:W3CDTF">2013-12-23T23:15:00Z</dcterms:created>
  <dcterms:modified xsi:type="dcterms:W3CDTF">2026-02-04T01:17:00Z</dcterms:modified>
  <cp:category/>
</cp:coreProperties>
</file>